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AA67" w14:textId="77777777" w:rsidR="00342F87" w:rsidRDefault="00342F87" w:rsidP="00342F87">
      <w:pPr>
        <w:pStyle w:val="Kop1"/>
        <w:numPr>
          <w:ilvl w:val="0"/>
          <w:numId w:val="0"/>
        </w:numPr>
        <w:spacing w:after="0" w:line="240" w:lineRule="auto"/>
        <w:ind w:left="340" w:right="1004" w:hanging="340"/>
        <w:rPr>
          <w:color w:val="FF0000"/>
        </w:rPr>
      </w:pPr>
      <w:r>
        <w:rPr>
          <w:color w:val="FF0000"/>
        </w:rPr>
        <w:t xml:space="preserve">Bijlage 1 Vragenlijst marktconsultatie </w:t>
      </w:r>
    </w:p>
    <w:p w14:paraId="0A992F73" w14:textId="77777777" w:rsidR="00342F87" w:rsidRDefault="00342F87" w:rsidP="00342F87">
      <w:pPr>
        <w:pStyle w:val="Kop2"/>
      </w:pPr>
      <w:r>
        <w:rPr>
          <w:color w:val="FF0000"/>
        </w:rPr>
        <w:t>Algemeen</w:t>
      </w:r>
    </w:p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158464CF" w14:textId="77777777" w:rsidTr="00C25ED1">
        <w:tc>
          <w:tcPr>
            <w:tcW w:w="562" w:type="dxa"/>
          </w:tcPr>
          <w:p w14:paraId="31BE162F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6465E6E2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345755D4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19021949" w14:textId="77777777" w:rsidTr="00C25ED1">
        <w:tc>
          <w:tcPr>
            <w:tcW w:w="562" w:type="dxa"/>
          </w:tcPr>
          <w:p w14:paraId="131C14EC" w14:textId="77777777" w:rsidR="00342F87" w:rsidRPr="00ED10A5" w:rsidRDefault="00342F87" w:rsidP="00C25ED1">
            <w:pPr>
              <w:rPr>
                <w:b/>
                <w:bCs/>
              </w:rPr>
            </w:pPr>
            <w:r w:rsidRPr="00ED10A5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14:paraId="375B4C4B" w14:textId="77777777" w:rsidR="00342F87" w:rsidRDefault="00342F87" w:rsidP="00C25ED1">
            <w:r>
              <w:t>Naam onderneming</w:t>
            </w:r>
          </w:p>
        </w:tc>
        <w:tc>
          <w:tcPr>
            <w:tcW w:w="4252" w:type="dxa"/>
          </w:tcPr>
          <w:p w14:paraId="448AB9AE" w14:textId="77777777" w:rsidR="00342F87" w:rsidRDefault="00342F87" w:rsidP="00C25ED1"/>
        </w:tc>
      </w:tr>
      <w:tr w:rsidR="00342F87" w14:paraId="5F62F39A" w14:textId="77777777" w:rsidTr="00C25ED1">
        <w:tc>
          <w:tcPr>
            <w:tcW w:w="562" w:type="dxa"/>
          </w:tcPr>
          <w:p w14:paraId="0090CD88" w14:textId="77777777" w:rsidR="00342F87" w:rsidRPr="00ED10A5" w:rsidRDefault="00342F87" w:rsidP="00C25ED1">
            <w:pPr>
              <w:rPr>
                <w:b/>
                <w:bCs/>
              </w:rPr>
            </w:pPr>
            <w:r w:rsidRPr="00ED10A5">
              <w:rPr>
                <w:b/>
                <w:bCs/>
              </w:rPr>
              <w:t>2</w:t>
            </w:r>
          </w:p>
        </w:tc>
        <w:tc>
          <w:tcPr>
            <w:tcW w:w="3686" w:type="dxa"/>
          </w:tcPr>
          <w:p w14:paraId="4E297CDF" w14:textId="77777777" w:rsidR="00342F87" w:rsidRDefault="00342F87" w:rsidP="00C25ED1">
            <w:r>
              <w:t>Naam contactpersoon</w:t>
            </w:r>
          </w:p>
        </w:tc>
        <w:tc>
          <w:tcPr>
            <w:tcW w:w="4252" w:type="dxa"/>
          </w:tcPr>
          <w:p w14:paraId="28A86622" w14:textId="77777777" w:rsidR="00342F87" w:rsidRDefault="00342F87" w:rsidP="00C25ED1"/>
        </w:tc>
      </w:tr>
      <w:tr w:rsidR="00342F87" w14:paraId="3250B795" w14:textId="77777777" w:rsidTr="00C25ED1">
        <w:tc>
          <w:tcPr>
            <w:tcW w:w="562" w:type="dxa"/>
          </w:tcPr>
          <w:p w14:paraId="72283F32" w14:textId="77777777" w:rsidR="00342F87" w:rsidRPr="00ED10A5" w:rsidRDefault="00342F87" w:rsidP="00C25ED1">
            <w:pPr>
              <w:rPr>
                <w:b/>
                <w:bCs/>
              </w:rPr>
            </w:pPr>
            <w:r w:rsidRPr="00ED10A5">
              <w:rPr>
                <w:b/>
                <w:bCs/>
              </w:rPr>
              <w:t>3</w:t>
            </w:r>
          </w:p>
        </w:tc>
        <w:tc>
          <w:tcPr>
            <w:tcW w:w="3686" w:type="dxa"/>
          </w:tcPr>
          <w:p w14:paraId="0D0D62B8" w14:textId="77777777" w:rsidR="00342F87" w:rsidRDefault="00342F87" w:rsidP="00C25ED1">
            <w:r>
              <w:t>E-mailadres contactpersoon</w:t>
            </w:r>
          </w:p>
        </w:tc>
        <w:tc>
          <w:tcPr>
            <w:tcW w:w="4252" w:type="dxa"/>
          </w:tcPr>
          <w:p w14:paraId="5590E291" w14:textId="77777777" w:rsidR="00342F87" w:rsidRDefault="00342F87" w:rsidP="00C25ED1"/>
        </w:tc>
      </w:tr>
      <w:tr w:rsidR="00342F87" w14:paraId="3EEFB01D" w14:textId="77777777" w:rsidTr="00C25ED1">
        <w:tc>
          <w:tcPr>
            <w:tcW w:w="562" w:type="dxa"/>
          </w:tcPr>
          <w:p w14:paraId="5D9F9FFA" w14:textId="77777777" w:rsidR="00342F87" w:rsidRPr="00ED10A5" w:rsidRDefault="00342F87" w:rsidP="00C25ED1">
            <w:pPr>
              <w:rPr>
                <w:b/>
                <w:bCs/>
              </w:rPr>
            </w:pPr>
            <w:r w:rsidRPr="00ED10A5">
              <w:rPr>
                <w:b/>
                <w:bCs/>
              </w:rPr>
              <w:t>4</w:t>
            </w:r>
          </w:p>
        </w:tc>
        <w:tc>
          <w:tcPr>
            <w:tcW w:w="3686" w:type="dxa"/>
          </w:tcPr>
          <w:p w14:paraId="4FC91349" w14:textId="77777777" w:rsidR="00342F87" w:rsidRDefault="00342F87" w:rsidP="00C25ED1">
            <w:r>
              <w:t>Telefoonnummer contactpersoon</w:t>
            </w:r>
          </w:p>
        </w:tc>
        <w:tc>
          <w:tcPr>
            <w:tcW w:w="4252" w:type="dxa"/>
          </w:tcPr>
          <w:p w14:paraId="6FF5ACB6" w14:textId="77777777" w:rsidR="00342F87" w:rsidRDefault="00342F87" w:rsidP="00C25ED1"/>
        </w:tc>
      </w:tr>
    </w:tbl>
    <w:p w14:paraId="0C4414E4" w14:textId="77777777" w:rsidR="00342F87" w:rsidRDefault="00342F87" w:rsidP="00342F87">
      <w:pPr>
        <w:pStyle w:val="Kop2"/>
        <w:spacing w:before="0" w:after="0" w:line="240" w:lineRule="auto"/>
        <w:rPr>
          <w:color w:val="FF0000"/>
        </w:rPr>
      </w:pPr>
    </w:p>
    <w:p w14:paraId="2AE225D4" w14:textId="77777777" w:rsidR="00342F87" w:rsidRPr="00ED10A5" w:rsidRDefault="00342F87" w:rsidP="00342F87">
      <w:pPr>
        <w:pStyle w:val="Kop2"/>
        <w:spacing w:before="0" w:after="0" w:line="240" w:lineRule="auto"/>
        <w:rPr>
          <w:color w:val="FF0000"/>
        </w:rPr>
      </w:pPr>
      <w:r w:rsidRPr="00ED10A5">
        <w:rPr>
          <w:color w:val="FF0000"/>
        </w:rPr>
        <w:t>Circulaire materialen en hergebruik</w:t>
      </w:r>
    </w:p>
    <w:p w14:paraId="40D1F5EE" w14:textId="77777777" w:rsidR="00342F87" w:rsidRDefault="00342F87" w:rsidP="00342F87">
      <w:pPr>
        <w:rPr>
          <w:rFonts w:ascii="Arial" w:hAnsi="Arial" w:cs="Arial"/>
        </w:rPr>
      </w:pPr>
      <w:r>
        <w:rPr>
          <w:rFonts w:ascii="Arial" w:hAnsi="Arial" w:cs="Arial"/>
        </w:rPr>
        <w:t>​</w:t>
      </w:r>
    </w:p>
    <w:p w14:paraId="51D482FA" w14:textId="77777777" w:rsidR="00342F87" w:rsidRDefault="00342F87" w:rsidP="00342F87">
      <w:r>
        <w:t>Inzet van hergebruikte materialen (secundaire grondstoffen)</w:t>
      </w:r>
    </w:p>
    <w:p w14:paraId="60B190A7" w14:textId="77777777" w:rsidR="00342F87" w:rsidRDefault="00342F87" w:rsidP="00342F87"/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13F3CF31" w14:textId="77777777" w:rsidTr="00C25ED1">
        <w:tc>
          <w:tcPr>
            <w:tcW w:w="562" w:type="dxa"/>
          </w:tcPr>
          <w:p w14:paraId="17073CB9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0BB147D2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2B1D0920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18D6474E" w14:textId="77777777" w:rsidTr="00C25ED1">
        <w:tc>
          <w:tcPr>
            <w:tcW w:w="562" w:type="dxa"/>
          </w:tcPr>
          <w:p w14:paraId="0B6057FB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686" w:type="dxa"/>
          </w:tcPr>
          <w:p w14:paraId="0A1BEF1C" w14:textId="77777777" w:rsidR="00342F87" w:rsidRPr="00DB31F3" w:rsidRDefault="00342F87" w:rsidP="00C25ED1">
            <w:r w:rsidRPr="00DB31F3">
              <w:t xml:space="preserve">In hoeverre maakt u momenteel gebruik van gerecyclede materialen (zoals koper, aluminium en kunststoffen voor de mantel) bij de productie van nieuwe kabels? </w:t>
            </w:r>
          </w:p>
          <w:p w14:paraId="6CB0BE1D" w14:textId="77777777" w:rsidR="00342F87" w:rsidRDefault="00342F87" w:rsidP="00C25ED1"/>
        </w:tc>
        <w:tc>
          <w:tcPr>
            <w:tcW w:w="4252" w:type="dxa"/>
          </w:tcPr>
          <w:p w14:paraId="537A6089" w14:textId="77777777" w:rsidR="00342F87" w:rsidRDefault="00342F87" w:rsidP="00C25ED1"/>
        </w:tc>
      </w:tr>
      <w:tr w:rsidR="00342F87" w14:paraId="548F8935" w14:textId="77777777" w:rsidTr="00C25ED1">
        <w:tc>
          <w:tcPr>
            <w:tcW w:w="562" w:type="dxa"/>
          </w:tcPr>
          <w:p w14:paraId="6F7A4583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86" w:type="dxa"/>
          </w:tcPr>
          <w:p w14:paraId="40C9AC0D" w14:textId="77777777" w:rsidR="00342F87" w:rsidRPr="00DB31F3" w:rsidRDefault="00342F87" w:rsidP="00C25ED1">
            <w:r w:rsidRPr="00DB31F3">
              <w:t xml:space="preserve">Welk percentage gerecycled materiaal is momenteel realistisch en </w:t>
            </w:r>
            <w:proofErr w:type="spellStart"/>
            <w:r w:rsidRPr="00DB31F3">
              <w:t>marktklaar</w:t>
            </w:r>
            <w:proofErr w:type="spellEnd"/>
            <w:r w:rsidRPr="00DB31F3">
              <w:t xml:space="preserve"> voor deze opdracht, zonder dat dit ten koste gaat van de technische levensduur en veiligheid?</w:t>
            </w:r>
          </w:p>
          <w:p w14:paraId="13DA3323" w14:textId="77777777" w:rsidR="00342F87" w:rsidRDefault="00342F87" w:rsidP="00C25ED1"/>
        </w:tc>
        <w:tc>
          <w:tcPr>
            <w:tcW w:w="4252" w:type="dxa"/>
          </w:tcPr>
          <w:p w14:paraId="34E872F9" w14:textId="77777777" w:rsidR="00342F87" w:rsidRDefault="00342F87" w:rsidP="00C25ED1"/>
        </w:tc>
      </w:tr>
      <w:tr w:rsidR="00342F87" w14:paraId="53B96136" w14:textId="77777777" w:rsidTr="00C25ED1">
        <w:tc>
          <w:tcPr>
            <w:tcW w:w="562" w:type="dxa"/>
          </w:tcPr>
          <w:p w14:paraId="218F8C6C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686" w:type="dxa"/>
          </w:tcPr>
          <w:p w14:paraId="1B0AE0BB" w14:textId="77777777" w:rsidR="00342F87" w:rsidRPr="00DB31F3" w:rsidRDefault="00342F87" w:rsidP="00C25ED1">
            <w:r w:rsidRPr="00DB31F3">
              <w:t>Ziet u nog andere uitdagingen bij gebruik gerecycled materiaal? Bv technische of economische belemmeringen?</w:t>
            </w:r>
          </w:p>
          <w:p w14:paraId="0B5C2314" w14:textId="77777777" w:rsidR="00342F87" w:rsidRDefault="00342F87" w:rsidP="00C25ED1"/>
        </w:tc>
        <w:tc>
          <w:tcPr>
            <w:tcW w:w="4252" w:type="dxa"/>
          </w:tcPr>
          <w:p w14:paraId="68BA7222" w14:textId="77777777" w:rsidR="00342F87" w:rsidRDefault="00342F87" w:rsidP="00C25ED1"/>
        </w:tc>
      </w:tr>
      <w:tr w:rsidR="00342F87" w14:paraId="0CBBCD41" w14:textId="77777777" w:rsidTr="00C25ED1">
        <w:tc>
          <w:tcPr>
            <w:tcW w:w="562" w:type="dxa"/>
          </w:tcPr>
          <w:p w14:paraId="09D32CD0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86" w:type="dxa"/>
          </w:tcPr>
          <w:p w14:paraId="056AD306" w14:textId="77777777" w:rsidR="00342F87" w:rsidRDefault="00342F87" w:rsidP="00C25ED1">
            <w:r>
              <w:t xml:space="preserve">Welke concrete mogelijkheden of programma's biedt uw organisatie voor het retour nemen, verwerken en hoogwaardig hergebruiken van oude kabels aan het einde van hun levensduur? </w:t>
            </w:r>
          </w:p>
          <w:p w14:paraId="6E2E4E24" w14:textId="77777777" w:rsidR="00342F87" w:rsidRPr="00DB31F3" w:rsidRDefault="00342F87" w:rsidP="00C25ED1"/>
        </w:tc>
        <w:tc>
          <w:tcPr>
            <w:tcW w:w="4252" w:type="dxa"/>
          </w:tcPr>
          <w:p w14:paraId="0178A76E" w14:textId="77777777" w:rsidR="00342F87" w:rsidRDefault="00342F87" w:rsidP="00C25ED1"/>
        </w:tc>
      </w:tr>
    </w:tbl>
    <w:p w14:paraId="1BBDE320" w14:textId="77777777" w:rsidR="00342F87" w:rsidRDefault="00342F87" w:rsidP="00342F87"/>
    <w:p w14:paraId="5EBEFD8E" w14:textId="77777777" w:rsidR="00342F87" w:rsidRDefault="00342F87" w:rsidP="00342F87"/>
    <w:p w14:paraId="6012183F" w14:textId="77777777" w:rsidR="00342F87" w:rsidRPr="0003427B" w:rsidRDefault="00342F87" w:rsidP="00342F87">
      <w:r w:rsidRPr="0003427B">
        <w:rPr>
          <w:rFonts w:ascii="Arial" w:hAnsi="Arial" w:cs="Arial"/>
        </w:rPr>
        <w:t>​</w:t>
      </w:r>
    </w:p>
    <w:p w14:paraId="3139215F" w14:textId="77777777" w:rsidR="00342F87" w:rsidRDefault="00342F87" w:rsidP="00342F87">
      <w:pPr>
        <w:ind w:left="360"/>
      </w:pPr>
    </w:p>
    <w:p w14:paraId="77C21658" w14:textId="77777777" w:rsidR="00342F87" w:rsidRDefault="00342F87" w:rsidP="00342F87"/>
    <w:p w14:paraId="6BE03031" w14:textId="77777777" w:rsidR="00342F87" w:rsidRDefault="00342F87" w:rsidP="00342F87"/>
    <w:p w14:paraId="12A5BC51" w14:textId="77777777" w:rsidR="00342F87" w:rsidRDefault="00342F87" w:rsidP="00342F87"/>
    <w:p w14:paraId="7B363448" w14:textId="77777777" w:rsidR="00342F87" w:rsidRDefault="00342F87" w:rsidP="00342F87">
      <w:r>
        <w:rPr>
          <w:rFonts w:ascii="Arial" w:hAnsi="Arial" w:cs="Arial"/>
        </w:rPr>
        <w:lastRenderedPageBreak/>
        <w:t>​</w:t>
      </w:r>
      <w:r w:rsidRPr="00DB31F3">
        <w:rPr>
          <w:rFonts w:cs="Arial"/>
          <w:b/>
          <w:bCs/>
          <w:iCs/>
          <w:color w:val="FF0000"/>
          <w:sz w:val="26"/>
          <w:szCs w:val="28"/>
        </w:rPr>
        <w:t>Milieu-impact en Innovatie</w:t>
      </w:r>
    </w:p>
    <w:p w14:paraId="6980AB96" w14:textId="77777777" w:rsidR="00342F87" w:rsidRDefault="00342F87" w:rsidP="00342F87">
      <w:pPr>
        <w:rPr>
          <w:rFonts w:ascii="Arial" w:hAnsi="Arial" w:cs="Arial"/>
        </w:rPr>
      </w:pPr>
      <w:r>
        <w:rPr>
          <w:rFonts w:ascii="Arial" w:hAnsi="Arial" w:cs="Arial"/>
        </w:rPr>
        <w:t>​</w:t>
      </w:r>
    </w:p>
    <w:p w14:paraId="08437608" w14:textId="77777777" w:rsidR="00342F87" w:rsidRDefault="00342F87" w:rsidP="00342F87">
      <w:r>
        <w:t>Meetbaarheid en CO2-voetafdruk (LCA / EPD)</w:t>
      </w:r>
    </w:p>
    <w:p w14:paraId="1F13D0E6" w14:textId="77777777" w:rsidR="00342F87" w:rsidRDefault="00342F87" w:rsidP="00342F87"/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33A78F54" w14:textId="77777777" w:rsidTr="00C25ED1">
        <w:tc>
          <w:tcPr>
            <w:tcW w:w="562" w:type="dxa"/>
          </w:tcPr>
          <w:p w14:paraId="5641BFAD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33632B90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7E8AF35F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14B97AA9" w14:textId="77777777" w:rsidTr="00C25ED1">
        <w:tc>
          <w:tcPr>
            <w:tcW w:w="562" w:type="dxa"/>
          </w:tcPr>
          <w:p w14:paraId="3E326142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686" w:type="dxa"/>
          </w:tcPr>
          <w:p w14:paraId="2DC9EF5A" w14:textId="77777777" w:rsidR="00342F87" w:rsidRPr="00DB31F3" w:rsidRDefault="00342F87" w:rsidP="00C25ED1">
            <w:r w:rsidRPr="00DB31F3">
              <w:t xml:space="preserve">Op welke manier maakt u de milieu-impact en CO2-voetafdruk van uw kabels inzichtelijk en aantoonbaar (bijvoorbeeld door middel van Life </w:t>
            </w:r>
            <w:proofErr w:type="spellStart"/>
            <w:r w:rsidRPr="00DB31F3">
              <w:t>Cycle</w:t>
            </w:r>
            <w:proofErr w:type="spellEnd"/>
            <w:r w:rsidRPr="00DB31F3">
              <w:t xml:space="preserve"> Assessments of </w:t>
            </w:r>
            <w:proofErr w:type="spellStart"/>
            <w:r w:rsidRPr="00DB31F3">
              <w:t>Environmental</w:t>
            </w:r>
            <w:proofErr w:type="spellEnd"/>
            <w:r w:rsidRPr="00DB31F3">
              <w:t xml:space="preserve"> Product </w:t>
            </w:r>
            <w:proofErr w:type="spellStart"/>
            <w:r w:rsidRPr="00DB31F3">
              <w:t>Declarations</w:t>
            </w:r>
            <w:proofErr w:type="spellEnd"/>
            <w:r w:rsidRPr="00DB31F3">
              <w:t xml:space="preserve">)? </w:t>
            </w:r>
          </w:p>
          <w:p w14:paraId="36F02963" w14:textId="77777777" w:rsidR="00342F87" w:rsidRDefault="00342F87" w:rsidP="00C25ED1"/>
        </w:tc>
        <w:tc>
          <w:tcPr>
            <w:tcW w:w="4252" w:type="dxa"/>
          </w:tcPr>
          <w:p w14:paraId="36707EB3" w14:textId="77777777" w:rsidR="00342F87" w:rsidRDefault="00342F87" w:rsidP="00C25ED1"/>
        </w:tc>
      </w:tr>
      <w:tr w:rsidR="00342F87" w14:paraId="17D582CD" w14:textId="77777777" w:rsidTr="00C25ED1">
        <w:tc>
          <w:tcPr>
            <w:tcW w:w="562" w:type="dxa"/>
          </w:tcPr>
          <w:p w14:paraId="2AA372DF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686" w:type="dxa"/>
          </w:tcPr>
          <w:p w14:paraId="5B7AA7CE" w14:textId="77777777" w:rsidR="00342F87" w:rsidRPr="00DB31F3" w:rsidRDefault="00342F87" w:rsidP="00C25ED1">
            <w:r w:rsidRPr="00DB31F3">
              <w:t xml:space="preserve">Ziet u de </w:t>
            </w:r>
            <w:proofErr w:type="spellStart"/>
            <w:r w:rsidRPr="00DB31F3">
              <w:t>milieuimpact</w:t>
            </w:r>
            <w:proofErr w:type="spellEnd"/>
            <w:r w:rsidRPr="00DB31F3">
              <w:t xml:space="preserve"> en CO2-voetafdruk (zie vorige vraag) graag terug als eis in het Programma van Eisen of als gunningscriterium. Indien een gunningscriterium; hoe adviseert u ons deze data objectief te wegen als gunningscriterium in de aanbesteding?</w:t>
            </w:r>
          </w:p>
          <w:p w14:paraId="0B847F07" w14:textId="77777777" w:rsidR="00342F87" w:rsidRDefault="00342F87" w:rsidP="00C25ED1"/>
        </w:tc>
        <w:tc>
          <w:tcPr>
            <w:tcW w:w="4252" w:type="dxa"/>
          </w:tcPr>
          <w:p w14:paraId="7509E650" w14:textId="77777777" w:rsidR="00342F87" w:rsidRDefault="00342F87" w:rsidP="00C25ED1"/>
        </w:tc>
      </w:tr>
    </w:tbl>
    <w:p w14:paraId="7507B023" w14:textId="77777777" w:rsidR="00342F87" w:rsidRDefault="00342F87" w:rsidP="00342F87"/>
    <w:p w14:paraId="42FD1B5C" w14:textId="77777777" w:rsidR="00342F87" w:rsidRDefault="00342F87" w:rsidP="00342F87">
      <w:r>
        <w:rPr>
          <w:rFonts w:ascii="Arial" w:hAnsi="Arial" w:cs="Arial"/>
        </w:rPr>
        <w:t>​</w:t>
      </w:r>
      <w:r>
        <w:t>Innovatie in duurzame grondstoffen</w:t>
      </w:r>
    </w:p>
    <w:p w14:paraId="030F80F3" w14:textId="77777777" w:rsidR="00342F87" w:rsidRDefault="00342F87" w:rsidP="00342F87"/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1F608D0C" w14:textId="77777777" w:rsidTr="00C25ED1">
        <w:tc>
          <w:tcPr>
            <w:tcW w:w="562" w:type="dxa"/>
          </w:tcPr>
          <w:p w14:paraId="04D2ACAB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2136CD0E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4E654DA5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2CA4CFE0" w14:textId="77777777" w:rsidTr="00C25ED1">
        <w:tc>
          <w:tcPr>
            <w:tcW w:w="562" w:type="dxa"/>
          </w:tcPr>
          <w:p w14:paraId="560FB5E9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686" w:type="dxa"/>
          </w:tcPr>
          <w:p w14:paraId="33C2A075" w14:textId="77777777" w:rsidR="00342F87" w:rsidRDefault="00342F87" w:rsidP="00C25ED1">
            <w:r>
              <w:t>Welke innovaties ziet u in de markt of heeft u in ontwikkeling met betrekking tot duurzame mantel- en isolatiematerialen (bijvoorbeeld bio-</w:t>
            </w:r>
            <w:proofErr w:type="spellStart"/>
            <w:r>
              <w:t>based</w:t>
            </w:r>
            <w:proofErr w:type="spellEnd"/>
            <w:r>
              <w:t xml:space="preserve"> plastics in plaats van fossiele plastics)? </w:t>
            </w:r>
          </w:p>
        </w:tc>
        <w:tc>
          <w:tcPr>
            <w:tcW w:w="4252" w:type="dxa"/>
          </w:tcPr>
          <w:p w14:paraId="4C928929" w14:textId="77777777" w:rsidR="00342F87" w:rsidRDefault="00342F87" w:rsidP="00C25ED1"/>
        </w:tc>
      </w:tr>
      <w:tr w:rsidR="00342F87" w14:paraId="482190E5" w14:textId="77777777" w:rsidTr="00C25ED1">
        <w:tc>
          <w:tcPr>
            <w:tcW w:w="562" w:type="dxa"/>
          </w:tcPr>
          <w:p w14:paraId="49C78005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686" w:type="dxa"/>
          </w:tcPr>
          <w:p w14:paraId="058709C6" w14:textId="77777777" w:rsidR="00342F87" w:rsidRPr="00DB31F3" w:rsidRDefault="00342F87" w:rsidP="00C25ED1">
            <w:r w:rsidRPr="00DB31F3">
              <w:t xml:space="preserve">Welke andere innovaties ziet u in de markt of heeft u in ontwikkeling naast hetgeen in vraag </w:t>
            </w:r>
            <w:r>
              <w:t>11</w:t>
            </w:r>
            <w:r w:rsidRPr="00DB31F3">
              <w:t xml:space="preserve"> is opgenomen?</w:t>
            </w:r>
          </w:p>
          <w:p w14:paraId="288EAF1F" w14:textId="77777777" w:rsidR="00342F87" w:rsidRDefault="00342F87" w:rsidP="00C25ED1"/>
        </w:tc>
        <w:tc>
          <w:tcPr>
            <w:tcW w:w="4252" w:type="dxa"/>
          </w:tcPr>
          <w:p w14:paraId="04E108F7" w14:textId="77777777" w:rsidR="00342F87" w:rsidRDefault="00342F87" w:rsidP="00C25ED1"/>
        </w:tc>
      </w:tr>
      <w:tr w:rsidR="00342F87" w14:paraId="7C2159F0" w14:textId="77777777" w:rsidTr="00C25ED1">
        <w:tc>
          <w:tcPr>
            <w:tcW w:w="562" w:type="dxa"/>
          </w:tcPr>
          <w:p w14:paraId="4AC07EA0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686" w:type="dxa"/>
          </w:tcPr>
          <w:p w14:paraId="55C6AD5F" w14:textId="77777777" w:rsidR="00342F87" w:rsidRPr="00DB31F3" w:rsidRDefault="00342F87" w:rsidP="00C25ED1">
            <w:r w:rsidRPr="00DB31F3">
              <w:t>Op welke termijn verwacht u de innovaties, graag gespecifieerd per innovatie, op de markt te brengen?</w:t>
            </w:r>
          </w:p>
          <w:p w14:paraId="41F5E8E8" w14:textId="77777777" w:rsidR="00342F87" w:rsidRPr="00DB31F3" w:rsidRDefault="00342F87" w:rsidP="00C25ED1"/>
        </w:tc>
        <w:tc>
          <w:tcPr>
            <w:tcW w:w="4252" w:type="dxa"/>
          </w:tcPr>
          <w:p w14:paraId="11F4EC7E" w14:textId="77777777" w:rsidR="00342F87" w:rsidRDefault="00342F87" w:rsidP="00C25ED1"/>
        </w:tc>
      </w:tr>
      <w:tr w:rsidR="00342F87" w14:paraId="0E4E1ED0" w14:textId="77777777" w:rsidTr="00C25ED1">
        <w:tc>
          <w:tcPr>
            <w:tcW w:w="562" w:type="dxa"/>
          </w:tcPr>
          <w:p w14:paraId="268446EC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3686" w:type="dxa"/>
          </w:tcPr>
          <w:p w14:paraId="3BA19397" w14:textId="77777777" w:rsidR="00342F87" w:rsidRPr="00DB31F3" w:rsidRDefault="00342F87" w:rsidP="00C25ED1">
            <w:r w:rsidRPr="00DB31F3">
              <w:t xml:space="preserve">Wat is de leveringszekerheid voor de innovaties, graag gespecificeerd per innovatie? </w:t>
            </w:r>
          </w:p>
          <w:p w14:paraId="40A7E91D" w14:textId="77777777" w:rsidR="00342F87" w:rsidRPr="00DB31F3" w:rsidRDefault="00342F87" w:rsidP="00C25ED1"/>
        </w:tc>
        <w:tc>
          <w:tcPr>
            <w:tcW w:w="4252" w:type="dxa"/>
          </w:tcPr>
          <w:p w14:paraId="04A6CE89" w14:textId="77777777" w:rsidR="00342F87" w:rsidRDefault="00342F87" w:rsidP="00C25ED1"/>
        </w:tc>
      </w:tr>
      <w:tr w:rsidR="00342F87" w14:paraId="586B7E65" w14:textId="77777777" w:rsidTr="00C25ED1">
        <w:tc>
          <w:tcPr>
            <w:tcW w:w="562" w:type="dxa"/>
          </w:tcPr>
          <w:p w14:paraId="6600B826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3686" w:type="dxa"/>
          </w:tcPr>
          <w:p w14:paraId="44A5788C" w14:textId="77777777" w:rsidR="00342F87" w:rsidRPr="00DB31F3" w:rsidRDefault="00342F87" w:rsidP="00C25ED1">
            <w:r w:rsidRPr="00DB31F3">
              <w:t>Wat is de levensduur voor de innovaties, graag gespecifieerd per innovatie?</w:t>
            </w:r>
          </w:p>
          <w:p w14:paraId="1B0E7E89" w14:textId="77777777" w:rsidR="00342F87" w:rsidRPr="00DB31F3" w:rsidRDefault="00342F87" w:rsidP="00C25ED1"/>
        </w:tc>
        <w:tc>
          <w:tcPr>
            <w:tcW w:w="4252" w:type="dxa"/>
          </w:tcPr>
          <w:p w14:paraId="161901EC" w14:textId="77777777" w:rsidR="00342F87" w:rsidRDefault="00342F87" w:rsidP="00C25ED1"/>
        </w:tc>
      </w:tr>
      <w:tr w:rsidR="00342F87" w14:paraId="52BD18CA" w14:textId="77777777" w:rsidTr="00C25ED1">
        <w:tc>
          <w:tcPr>
            <w:tcW w:w="562" w:type="dxa"/>
          </w:tcPr>
          <w:p w14:paraId="2EDCC35B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3686" w:type="dxa"/>
          </w:tcPr>
          <w:p w14:paraId="663F4BA7" w14:textId="77777777" w:rsidR="00342F87" w:rsidRPr="00DB31F3" w:rsidRDefault="00342F87" w:rsidP="00C25ED1">
            <w:r w:rsidRPr="00DB31F3">
              <w:t xml:space="preserve">Is de levensduur per genoemde innovatie gelijk aan de </w:t>
            </w:r>
            <w:r w:rsidRPr="00DB31F3">
              <w:lastRenderedPageBreak/>
              <w:t>garantietermijn? Indien dit niet het geval is, wilt u dan per innovatie de garantietermijn benoemen?</w:t>
            </w:r>
          </w:p>
          <w:p w14:paraId="25463E74" w14:textId="77777777" w:rsidR="00342F87" w:rsidRPr="00DB31F3" w:rsidRDefault="00342F87" w:rsidP="00C25ED1"/>
        </w:tc>
        <w:tc>
          <w:tcPr>
            <w:tcW w:w="4252" w:type="dxa"/>
          </w:tcPr>
          <w:p w14:paraId="12D6BA7D" w14:textId="77777777" w:rsidR="00342F87" w:rsidRDefault="00342F87" w:rsidP="00C25ED1"/>
        </w:tc>
      </w:tr>
    </w:tbl>
    <w:p w14:paraId="3B6CCCE2" w14:textId="77777777" w:rsidR="00342F87" w:rsidRPr="00DB31F3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</w:p>
    <w:p w14:paraId="57FCC93A" w14:textId="77777777" w:rsidR="00342F87" w:rsidRPr="00DB31F3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  <w:r w:rsidRPr="00DB31F3">
        <w:rPr>
          <w:rFonts w:ascii="Arial" w:hAnsi="Arial" w:cs="Arial"/>
          <w:b/>
          <w:bCs/>
          <w:iCs/>
          <w:color w:val="FF0000"/>
          <w:sz w:val="26"/>
          <w:szCs w:val="28"/>
        </w:rPr>
        <w:t>​</w:t>
      </w:r>
      <w:r w:rsidRPr="00DB31F3">
        <w:rPr>
          <w:rFonts w:cs="Arial"/>
          <w:b/>
          <w:bCs/>
          <w:iCs/>
          <w:color w:val="FF0000"/>
          <w:sz w:val="26"/>
          <w:szCs w:val="28"/>
        </w:rPr>
        <w:t>Logistiek en Verpakking</w:t>
      </w:r>
    </w:p>
    <w:p w14:paraId="17C088B8" w14:textId="77777777" w:rsidR="00342F87" w:rsidRDefault="00342F87" w:rsidP="00342F87">
      <w:pPr>
        <w:rPr>
          <w:rFonts w:ascii="Arial" w:hAnsi="Arial" w:cs="Arial"/>
        </w:rPr>
      </w:pPr>
      <w:r>
        <w:rPr>
          <w:rFonts w:ascii="Arial" w:hAnsi="Arial" w:cs="Arial"/>
        </w:rPr>
        <w:t>​</w:t>
      </w:r>
    </w:p>
    <w:p w14:paraId="5049BBBB" w14:textId="77777777" w:rsidR="00342F87" w:rsidRPr="00A11147" w:rsidRDefault="00342F87" w:rsidP="00342F87">
      <w:r>
        <w:t>Duurzame logistieke keten en kabelhaspels</w:t>
      </w:r>
    </w:p>
    <w:p w14:paraId="37B3DA50" w14:textId="77777777" w:rsidR="00342F87" w:rsidRDefault="00342F87" w:rsidP="00342F87"/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3AD3572C" w14:textId="77777777" w:rsidTr="00C25ED1">
        <w:tc>
          <w:tcPr>
            <w:tcW w:w="562" w:type="dxa"/>
          </w:tcPr>
          <w:p w14:paraId="09CAFFB0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4BBFC77F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175534B2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314F1BF7" w14:textId="77777777" w:rsidTr="00C25ED1">
        <w:tc>
          <w:tcPr>
            <w:tcW w:w="562" w:type="dxa"/>
          </w:tcPr>
          <w:p w14:paraId="58C409E6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686" w:type="dxa"/>
          </w:tcPr>
          <w:p w14:paraId="73BCB15D" w14:textId="77777777" w:rsidR="00342F87" w:rsidRDefault="00342F87" w:rsidP="00C25ED1">
            <w:r w:rsidRPr="00D72BE3">
              <w:t xml:space="preserve">Beschikt u voor elke VRI kabel over een </w:t>
            </w:r>
            <w:proofErr w:type="spellStart"/>
            <w:r w:rsidRPr="00D72BE3">
              <w:t>environmental</w:t>
            </w:r>
            <w:proofErr w:type="spellEnd"/>
            <w:r w:rsidRPr="00D72BE3">
              <w:t xml:space="preserve"> product </w:t>
            </w:r>
            <w:proofErr w:type="spellStart"/>
            <w:r w:rsidRPr="00D72BE3">
              <w:t>declaration</w:t>
            </w:r>
            <w:proofErr w:type="spellEnd"/>
            <w:r w:rsidRPr="00D72BE3">
              <w:t>?</w:t>
            </w:r>
            <w:r w:rsidRPr="00871895">
              <w:t xml:space="preserve"> Indien u dit niet heeft, beschikt u dan wellicht over een productpaspoort? En zo ja, op welke norm(en) is dit gebaseerd?</w:t>
            </w:r>
          </w:p>
        </w:tc>
        <w:tc>
          <w:tcPr>
            <w:tcW w:w="4252" w:type="dxa"/>
          </w:tcPr>
          <w:p w14:paraId="28ED43CF" w14:textId="77777777" w:rsidR="00342F87" w:rsidRDefault="00342F87" w:rsidP="00C25ED1"/>
        </w:tc>
      </w:tr>
      <w:tr w:rsidR="00342F87" w14:paraId="092960D3" w14:textId="77777777" w:rsidTr="00C25ED1">
        <w:tc>
          <w:tcPr>
            <w:tcW w:w="562" w:type="dxa"/>
          </w:tcPr>
          <w:p w14:paraId="42F09C4F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686" w:type="dxa"/>
          </w:tcPr>
          <w:p w14:paraId="23A96AC7" w14:textId="77777777" w:rsidR="00342F87" w:rsidRPr="00DB31F3" w:rsidRDefault="00342F87" w:rsidP="00C25ED1">
            <w:r w:rsidRPr="00DB31F3">
              <w:t>Hoe is uw retoursysteem voor kabelhaspels ingericht om maximaal hergebruik te garanderen?</w:t>
            </w:r>
          </w:p>
          <w:p w14:paraId="3572133C" w14:textId="77777777" w:rsidR="00342F87" w:rsidRDefault="00342F87" w:rsidP="00C25ED1"/>
        </w:tc>
        <w:tc>
          <w:tcPr>
            <w:tcW w:w="4252" w:type="dxa"/>
          </w:tcPr>
          <w:p w14:paraId="7458AE73" w14:textId="77777777" w:rsidR="00342F87" w:rsidRDefault="00342F87" w:rsidP="00C25ED1"/>
        </w:tc>
      </w:tr>
    </w:tbl>
    <w:p w14:paraId="137439A0" w14:textId="77777777" w:rsidR="00342F87" w:rsidRDefault="00342F87" w:rsidP="00342F87"/>
    <w:p w14:paraId="6CD360BA" w14:textId="77777777" w:rsidR="00342F87" w:rsidRPr="00DB31F3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  <w:r w:rsidRPr="00DB31F3">
        <w:rPr>
          <w:rFonts w:cs="Arial"/>
          <w:b/>
          <w:bCs/>
          <w:iCs/>
          <w:color w:val="FF0000"/>
          <w:sz w:val="26"/>
          <w:szCs w:val="28"/>
        </w:rPr>
        <w:t>Samenwerking</w:t>
      </w:r>
    </w:p>
    <w:p w14:paraId="0432A2DB" w14:textId="77777777" w:rsidR="00342F87" w:rsidRDefault="00342F87" w:rsidP="00342F87"/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69731D1D" w14:textId="77777777" w:rsidTr="00C25ED1">
        <w:tc>
          <w:tcPr>
            <w:tcW w:w="562" w:type="dxa"/>
          </w:tcPr>
          <w:p w14:paraId="259E5299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45D38369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5E652617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1897AD5F" w14:textId="77777777" w:rsidTr="00C25ED1">
        <w:tc>
          <w:tcPr>
            <w:tcW w:w="562" w:type="dxa"/>
          </w:tcPr>
          <w:p w14:paraId="0030DCCC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686" w:type="dxa"/>
          </w:tcPr>
          <w:p w14:paraId="6D9329DD" w14:textId="77777777" w:rsidR="00342F87" w:rsidRDefault="00342F87" w:rsidP="00C25ED1">
            <w:r w:rsidRPr="00036357">
              <w:t xml:space="preserve">Hoe ziet u een mogelijke samenwerking met </w:t>
            </w:r>
            <w:r>
              <w:t>de gemeente</w:t>
            </w:r>
            <w:r w:rsidRPr="00036357">
              <w:t xml:space="preserve"> en ev</w:t>
            </w:r>
            <w:r>
              <w:t>entueel</w:t>
            </w:r>
            <w:r w:rsidRPr="00036357">
              <w:t xml:space="preserve"> andere betrokken partijen om gemeenschappelijke ambities op het gebied van circulariteit, duurzaamheid en innovatie te realiseren?</w:t>
            </w:r>
          </w:p>
        </w:tc>
        <w:tc>
          <w:tcPr>
            <w:tcW w:w="4252" w:type="dxa"/>
          </w:tcPr>
          <w:p w14:paraId="41BA067C" w14:textId="77777777" w:rsidR="00342F87" w:rsidRDefault="00342F87" w:rsidP="00C25ED1"/>
        </w:tc>
      </w:tr>
      <w:tr w:rsidR="00342F87" w14:paraId="761A6692" w14:textId="77777777" w:rsidTr="00C25ED1">
        <w:tc>
          <w:tcPr>
            <w:tcW w:w="562" w:type="dxa"/>
          </w:tcPr>
          <w:p w14:paraId="0DE2E5B0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686" w:type="dxa"/>
          </w:tcPr>
          <w:p w14:paraId="5492520D" w14:textId="77777777" w:rsidR="00342F87" w:rsidRPr="00DB31F3" w:rsidRDefault="00342F87" w:rsidP="00C25ED1">
            <w:r w:rsidRPr="00DB31F3">
              <w:t>Welke risico’s ziet u bij het behalen van deze ambities, en hoe kunnen we deze risico’s gezamenlijk mitigeren?</w:t>
            </w:r>
          </w:p>
          <w:p w14:paraId="0C6290A5" w14:textId="77777777" w:rsidR="00342F87" w:rsidRDefault="00342F87" w:rsidP="00C25ED1"/>
        </w:tc>
        <w:tc>
          <w:tcPr>
            <w:tcW w:w="4252" w:type="dxa"/>
          </w:tcPr>
          <w:p w14:paraId="3C53CE34" w14:textId="77777777" w:rsidR="00342F87" w:rsidRDefault="00342F87" w:rsidP="00C25ED1"/>
        </w:tc>
      </w:tr>
    </w:tbl>
    <w:p w14:paraId="6DDDEC64" w14:textId="77777777" w:rsidR="00342F87" w:rsidRDefault="00342F87" w:rsidP="00342F87"/>
    <w:p w14:paraId="75C2B42E" w14:textId="77777777" w:rsidR="00342F87" w:rsidRPr="00DB31F3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  <w:r w:rsidRPr="00DB31F3">
        <w:rPr>
          <w:rFonts w:ascii="Arial" w:hAnsi="Arial" w:cs="Arial"/>
          <w:b/>
          <w:bCs/>
          <w:iCs/>
          <w:color w:val="FF0000"/>
          <w:sz w:val="26"/>
          <w:szCs w:val="28"/>
        </w:rPr>
        <w:t>​​</w:t>
      </w:r>
      <w:r w:rsidRPr="00DB31F3">
        <w:rPr>
          <w:rFonts w:cs="Arial"/>
          <w:b/>
          <w:bCs/>
          <w:iCs/>
          <w:color w:val="FF0000"/>
          <w:sz w:val="26"/>
          <w:szCs w:val="28"/>
        </w:rPr>
        <w:t>Geschiktheidseisen en gunningscriteria</w:t>
      </w:r>
    </w:p>
    <w:p w14:paraId="498752A7" w14:textId="77777777" w:rsidR="00342F87" w:rsidRDefault="00342F87" w:rsidP="00342F87">
      <w:pPr>
        <w:rPr>
          <w:rFonts w:ascii="Arial" w:hAnsi="Arial" w:cs="Arial"/>
        </w:rPr>
      </w:pPr>
      <w:r>
        <w:rPr>
          <w:rFonts w:ascii="Arial" w:hAnsi="Arial" w:cs="Arial"/>
        </w:rPr>
        <w:t>​</w:t>
      </w:r>
    </w:p>
    <w:p w14:paraId="677AB9F1" w14:textId="77777777" w:rsidR="00342F87" w:rsidRDefault="00342F87" w:rsidP="00342F87">
      <w:r w:rsidRPr="008319F1">
        <w:t>In de aanbesteding worden</w:t>
      </w:r>
      <w:r>
        <w:t xml:space="preserve"> geschiktheidseisen en</w:t>
      </w:r>
      <w:r w:rsidRPr="008319F1">
        <w:t xml:space="preserve"> gunningscriteria opgenomen. </w:t>
      </w:r>
      <w:r>
        <w:t xml:space="preserve">  </w:t>
      </w:r>
    </w:p>
    <w:p w14:paraId="6A3C3441" w14:textId="77777777" w:rsidR="00342F87" w:rsidRDefault="00342F87" w:rsidP="00342F87"/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67C91E28" w14:textId="77777777" w:rsidTr="00C25ED1">
        <w:tc>
          <w:tcPr>
            <w:tcW w:w="562" w:type="dxa"/>
          </w:tcPr>
          <w:p w14:paraId="22AD9C6C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7956A9E8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0CC11ED9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3CB48254" w14:textId="77777777" w:rsidTr="00C25ED1">
        <w:tc>
          <w:tcPr>
            <w:tcW w:w="562" w:type="dxa"/>
          </w:tcPr>
          <w:p w14:paraId="2996CEA2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3686" w:type="dxa"/>
          </w:tcPr>
          <w:p w14:paraId="1981D81F" w14:textId="77777777" w:rsidR="00342F87" w:rsidRPr="00DB31F3" w:rsidRDefault="00342F87" w:rsidP="00C25ED1">
            <w:r w:rsidRPr="00DB31F3">
              <w:t>Heeft u een voorkeur voor beste prijs kwaliteit verhouding of laagste prijs?</w:t>
            </w:r>
          </w:p>
          <w:p w14:paraId="254CEABD" w14:textId="77777777" w:rsidR="00342F87" w:rsidRDefault="00342F87" w:rsidP="00C25ED1"/>
        </w:tc>
        <w:tc>
          <w:tcPr>
            <w:tcW w:w="4252" w:type="dxa"/>
          </w:tcPr>
          <w:p w14:paraId="12D62776" w14:textId="77777777" w:rsidR="00342F87" w:rsidRDefault="00342F87" w:rsidP="00C25ED1"/>
        </w:tc>
      </w:tr>
      <w:tr w:rsidR="00342F87" w14:paraId="5BF3D802" w14:textId="77777777" w:rsidTr="00C25ED1">
        <w:tc>
          <w:tcPr>
            <w:tcW w:w="562" w:type="dxa"/>
          </w:tcPr>
          <w:p w14:paraId="73F8ADA6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3686" w:type="dxa"/>
          </w:tcPr>
          <w:p w14:paraId="262AB10B" w14:textId="77777777" w:rsidR="00342F87" w:rsidRPr="00DB31F3" w:rsidRDefault="00342F87" w:rsidP="00C25ED1">
            <w:r w:rsidRPr="00DB31F3">
              <w:t>Welke verhouding ziet u graag terug in de aanbesteding voor prijs / kwaliteit verhouding?</w:t>
            </w:r>
          </w:p>
          <w:p w14:paraId="4ED6B0A9" w14:textId="77777777" w:rsidR="00342F87" w:rsidRDefault="00342F87" w:rsidP="00C25ED1"/>
        </w:tc>
        <w:tc>
          <w:tcPr>
            <w:tcW w:w="4252" w:type="dxa"/>
          </w:tcPr>
          <w:p w14:paraId="1D44300B" w14:textId="77777777" w:rsidR="00342F87" w:rsidRDefault="00342F87" w:rsidP="00C25ED1"/>
        </w:tc>
      </w:tr>
      <w:tr w:rsidR="00342F87" w14:paraId="11EEAF12" w14:textId="77777777" w:rsidTr="00C25ED1">
        <w:tc>
          <w:tcPr>
            <w:tcW w:w="562" w:type="dxa"/>
          </w:tcPr>
          <w:p w14:paraId="34B29F8A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23</w:t>
            </w:r>
          </w:p>
        </w:tc>
        <w:tc>
          <w:tcPr>
            <w:tcW w:w="3686" w:type="dxa"/>
          </w:tcPr>
          <w:p w14:paraId="439F50AB" w14:textId="77777777" w:rsidR="00342F87" w:rsidRPr="00DB31F3" w:rsidRDefault="00342F87" w:rsidP="00C25ED1">
            <w:r>
              <w:t xml:space="preserve">Welke onderwerpen ziet u graag terug bij de kwaliteitscriteria? </w:t>
            </w:r>
          </w:p>
        </w:tc>
        <w:tc>
          <w:tcPr>
            <w:tcW w:w="4252" w:type="dxa"/>
          </w:tcPr>
          <w:p w14:paraId="51E67A4D" w14:textId="77777777" w:rsidR="00342F87" w:rsidRDefault="00342F87" w:rsidP="00C25ED1"/>
        </w:tc>
      </w:tr>
      <w:tr w:rsidR="00342F87" w14:paraId="344B80FD" w14:textId="77777777" w:rsidTr="00C25ED1">
        <w:tc>
          <w:tcPr>
            <w:tcW w:w="562" w:type="dxa"/>
          </w:tcPr>
          <w:p w14:paraId="0CBF09E1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3686" w:type="dxa"/>
          </w:tcPr>
          <w:p w14:paraId="17EAA308" w14:textId="77777777" w:rsidR="00342F87" w:rsidRPr="00DB31F3" w:rsidRDefault="00342F87" w:rsidP="00C25ED1">
            <w:r w:rsidRPr="00DB31F3">
              <w:t>Beschikt u over het certificaat ISO 9001:2015?</w:t>
            </w:r>
          </w:p>
          <w:p w14:paraId="1F7D166A" w14:textId="77777777" w:rsidR="00342F87" w:rsidRDefault="00342F87" w:rsidP="00C25ED1"/>
        </w:tc>
        <w:tc>
          <w:tcPr>
            <w:tcW w:w="4252" w:type="dxa"/>
          </w:tcPr>
          <w:p w14:paraId="1CD1B64E" w14:textId="77777777" w:rsidR="00342F87" w:rsidRDefault="00342F87" w:rsidP="00C25ED1"/>
        </w:tc>
      </w:tr>
      <w:tr w:rsidR="00342F87" w14:paraId="29930299" w14:textId="77777777" w:rsidTr="00C25ED1">
        <w:tc>
          <w:tcPr>
            <w:tcW w:w="562" w:type="dxa"/>
          </w:tcPr>
          <w:p w14:paraId="4FA03BA8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3686" w:type="dxa"/>
          </w:tcPr>
          <w:p w14:paraId="511D7C63" w14:textId="77777777" w:rsidR="00342F87" w:rsidRPr="00DB31F3" w:rsidRDefault="00342F87" w:rsidP="00C25ED1">
            <w:r w:rsidRPr="00DB31F3">
              <w:t>Beschikt u over het certificaat NEN 15804?</w:t>
            </w:r>
          </w:p>
          <w:p w14:paraId="7339D26E" w14:textId="77777777" w:rsidR="00342F87" w:rsidRDefault="00342F87" w:rsidP="00C25ED1"/>
        </w:tc>
        <w:tc>
          <w:tcPr>
            <w:tcW w:w="4252" w:type="dxa"/>
          </w:tcPr>
          <w:p w14:paraId="0C4AB874" w14:textId="77777777" w:rsidR="00342F87" w:rsidRDefault="00342F87" w:rsidP="00C25ED1"/>
        </w:tc>
      </w:tr>
      <w:tr w:rsidR="00342F87" w14:paraId="101F2616" w14:textId="77777777" w:rsidTr="00C25ED1">
        <w:tc>
          <w:tcPr>
            <w:tcW w:w="562" w:type="dxa"/>
          </w:tcPr>
          <w:p w14:paraId="07D773DD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3686" w:type="dxa"/>
          </w:tcPr>
          <w:p w14:paraId="6F849550" w14:textId="77777777" w:rsidR="00342F87" w:rsidRPr="00DB31F3" w:rsidRDefault="00342F87" w:rsidP="00C25ED1">
            <w:r w:rsidRPr="00DB31F3">
              <w:t>Beschikt u over het certificaat ISO 14001?</w:t>
            </w:r>
          </w:p>
          <w:p w14:paraId="4C610876" w14:textId="77777777" w:rsidR="00342F87" w:rsidRDefault="00342F87" w:rsidP="00C25ED1"/>
        </w:tc>
        <w:tc>
          <w:tcPr>
            <w:tcW w:w="4252" w:type="dxa"/>
          </w:tcPr>
          <w:p w14:paraId="418E6E02" w14:textId="77777777" w:rsidR="00342F87" w:rsidRDefault="00342F87" w:rsidP="00C25ED1"/>
        </w:tc>
      </w:tr>
      <w:tr w:rsidR="00342F87" w14:paraId="496D1483" w14:textId="77777777" w:rsidTr="00C25ED1">
        <w:tc>
          <w:tcPr>
            <w:tcW w:w="562" w:type="dxa"/>
          </w:tcPr>
          <w:p w14:paraId="1604C7ED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3686" w:type="dxa"/>
          </w:tcPr>
          <w:p w14:paraId="50768FD6" w14:textId="77777777" w:rsidR="00342F87" w:rsidRPr="00DB31F3" w:rsidRDefault="00342F87" w:rsidP="00C25ED1">
            <w:r w:rsidRPr="00DB31F3">
              <w:t>Beschikt u over het certificaat CO Prestatieladder? En zo ja, welk niveau?</w:t>
            </w:r>
          </w:p>
          <w:p w14:paraId="6F78DC2E" w14:textId="77777777" w:rsidR="00342F87" w:rsidRDefault="00342F87" w:rsidP="00C25ED1"/>
        </w:tc>
        <w:tc>
          <w:tcPr>
            <w:tcW w:w="4252" w:type="dxa"/>
          </w:tcPr>
          <w:p w14:paraId="0AA3CFF1" w14:textId="77777777" w:rsidR="00342F87" w:rsidRDefault="00342F87" w:rsidP="00C25ED1"/>
        </w:tc>
      </w:tr>
      <w:tr w:rsidR="00342F87" w14:paraId="1027BCCC" w14:textId="77777777" w:rsidTr="00C25ED1">
        <w:tc>
          <w:tcPr>
            <w:tcW w:w="562" w:type="dxa"/>
          </w:tcPr>
          <w:p w14:paraId="78B8B5C3" w14:textId="77777777" w:rsidR="00342F87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686" w:type="dxa"/>
          </w:tcPr>
          <w:p w14:paraId="6121E150" w14:textId="77777777" w:rsidR="00342F87" w:rsidRPr="00DB31F3" w:rsidRDefault="00342F87" w:rsidP="00C25ED1">
            <w:r w:rsidRPr="00DB31F3">
              <w:t>Over welke andere certificaten beschikt u?</w:t>
            </w:r>
          </w:p>
          <w:p w14:paraId="6BCDB46B" w14:textId="77777777" w:rsidR="00342F87" w:rsidRDefault="00342F87" w:rsidP="00C25ED1"/>
        </w:tc>
        <w:tc>
          <w:tcPr>
            <w:tcW w:w="4252" w:type="dxa"/>
          </w:tcPr>
          <w:p w14:paraId="4D8F5E76" w14:textId="77777777" w:rsidR="00342F87" w:rsidRDefault="00342F87" w:rsidP="00C25ED1"/>
        </w:tc>
      </w:tr>
    </w:tbl>
    <w:p w14:paraId="5F828F1C" w14:textId="77777777" w:rsidR="00342F87" w:rsidRDefault="00342F87" w:rsidP="00342F87"/>
    <w:p w14:paraId="2EB91D6F" w14:textId="77777777" w:rsidR="00342F87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  <w:r w:rsidRPr="00DB31F3">
        <w:rPr>
          <w:rFonts w:cs="Arial"/>
          <w:b/>
          <w:bCs/>
          <w:iCs/>
          <w:color w:val="FF0000"/>
          <w:sz w:val="26"/>
          <w:szCs w:val="28"/>
        </w:rPr>
        <w:t>Overig</w:t>
      </w:r>
    </w:p>
    <w:p w14:paraId="0EAAF342" w14:textId="77777777" w:rsidR="00342F87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</w:p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562"/>
        <w:gridCol w:w="3686"/>
        <w:gridCol w:w="4252"/>
      </w:tblGrid>
      <w:tr w:rsidR="00342F87" w14:paraId="631E5ACC" w14:textId="77777777" w:rsidTr="00C25ED1">
        <w:tc>
          <w:tcPr>
            <w:tcW w:w="562" w:type="dxa"/>
          </w:tcPr>
          <w:p w14:paraId="4F42ECD7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rFonts w:ascii="Corbel" w:eastAsia="Times New Roman" w:hAnsi="Corbel" w:cs="Times New Roman"/>
                <w:b/>
                <w:bCs/>
                <w:kern w:val="2"/>
                <w:sz w:val="21"/>
                <w:szCs w:val="21"/>
                <w:lang w:eastAsia="nl-NL"/>
                <w14:ligatures w14:val="standardContextual"/>
              </w:rPr>
              <w:t>Nr.</w:t>
            </w:r>
          </w:p>
        </w:tc>
        <w:tc>
          <w:tcPr>
            <w:tcW w:w="3686" w:type="dxa"/>
          </w:tcPr>
          <w:p w14:paraId="5584C0FB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Vraag</w:t>
            </w:r>
          </w:p>
        </w:tc>
        <w:tc>
          <w:tcPr>
            <w:tcW w:w="4252" w:type="dxa"/>
          </w:tcPr>
          <w:p w14:paraId="60EC44F5" w14:textId="77777777" w:rsidR="00342F87" w:rsidRPr="00032E2E" w:rsidRDefault="00342F87" w:rsidP="00C25ED1">
            <w:pPr>
              <w:rPr>
                <w:b/>
                <w:bCs/>
              </w:rPr>
            </w:pPr>
            <w:r w:rsidRPr="00032E2E">
              <w:rPr>
                <w:b/>
                <w:bCs/>
              </w:rPr>
              <w:t>Antwoord</w:t>
            </w:r>
          </w:p>
        </w:tc>
      </w:tr>
      <w:tr w:rsidR="00342F87" w14:paraId="5ACAE48F" w14:textId="77777777" w:rsidTr="00C25ED1">
        <w:tc>
          <w:tcPr>
            <w:tcW w:w="562" w:type="dxa"/>
          </w:tcPr>
          <w:p w14:paraId="1E8E1E40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3686" w:type="dxa"/>
          </w:tcPr>
          <w:p w14:paraId="4D2B446E" w14:textId="77777777" w:rsidR="00342F87" w:rsidRPr="00DB31F3" w:rsidRDefault="00342F87" w:rsidP="00C25ED1">
            <w:r w:rsidRPr="00DB31F3">
              <w:t>Heeft u nog overige suggesties die u ons mee wilt geven?</w:t>
            </w:r>
          </w:p>
          <w:p w14:paraId="0FED1F3C" w14:textId="77777777" w:rsidR="00342F87" w:rsidRDefault="00342F87" w:rsidP="00C25ED1"/>
        </w:tc>
        <w:tc>
          <w:tcPr>
            <w:tcW w:w="4252" w:type="dxa"/>
          </w:tcPr>
          <w:p w14:paraId="16D3EA29" w14:textId="77777777" w:rsidR="00342F87" w:rsidRDefault="00342F87" w:rsidP="00C25ED1"/>
        </w:tc>
      </w:tr>
      <w:tr w:rsidR="00342F87" w14:paraId="656B6E3A" w14:textId="77777777" w:rsidTr="00C25ED1">
        <w:tc>
          <w:tcPr>
            <w:tcW w:w="562" w:type="dxa"/>
          </w:tcPr>
          <w:p w14:paraId="34AF2E99" w14:textId="77777777" w:rsidR="00342F87" w:rsidRPr="00ED10A5" w:rsidRDefault="00342F87" w:rsidP="00C25ED1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686" w:type="dxa"/>
          </w:tcPr>
          <w:p w14:paraId="3F9B6598" w14:textId="77777777" w:rsidR="00342F87" w:rsidRPr="00DB31F3" w:rsidRDefault="00342F87" w:rsidP="00C25ED1">
            <w:r w:rsidRPr="00DB31F3">
              <w:t>Indien er bijlagen zijn die n.a.v. de antwoorden relevant zijn om aan ons te overleggen, wilt u deze dan verstrekken?</w:t>
            </w:r>
          </w:p>
          <w:p w14:paraId="47955308" w14:textId="77777777" w:rsidR="00342F87" w:rsidRDefault="00342F87" w:rsidP="00C25ED1"/>
        </w:tc>
        <w:tc>
          <w:tcPr>
            <w:tcW w:w="4252" w:type="dxa"/>
          </w:tcPr>
          <w:p w14:paraId="469F3971" w14:textId="77777777" w:rsidR="00342F87" w:rsidRDefault="00342F87" w:rsidP="00C25ED1"/>
        </w:tc>
      </w:tr>
    </w:tbl>
    <w:p w14:paraId="6570A087" w14:textId="77777777" w:rsidR="00342F87" w:rsidRPr="00DB31F3" w:rsidRDefault="00342F87" w:rsidP="00342F87">
      <w:pPr>
        <w:rPr>
          <w:rFonts w:cs="Arial"/>
          <w:b/>
          <w:bCs/>
          <w:iCs/>
          <w:color w:val="FF0000"/>
          <w:sz w:val="26"/>
          <w:szCs w:val="28"/>
        </w:rPr>
      </w:pPr>
    </w:p>
    <w:p w14:paraId="7A135928" w14:textId="77777777" w:rsidR="000B46D8" w:rsidRDefault="000B46D8"/>
    <w:sectPr w:rsidR="000B46D8" w:rsidSect="00342F87">
      <w:headerReference w:type="default" r:id="rId5"/>
      <w:pgSz w:w="11906" w:h="16838"/>
      <w:pgMar w:top="1985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B45BE" w14:textId="77777777" w:rsidR="00342F87" w:rsidRDefault="00342F87">
    <w:pPr>
      <w:pStyle w:val="Kop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51EB33C" wp14:editId="05CEB02F">
          <wp:simplePos x="0" y="0"/>
          <wp:positionH relativeFrom="column">
            <wp:posOffset>4187825</wp:posOffset>
          </wp:positionH>
          <wp:positionV relativeFrom="paragraph">
            <wp:posOffset>-40640</wp:posOffset>
          </wp:positionV>
          <wp:extent cx="1247722" cy="561798"/>
          <wp:effectExtent l="0" t="0" r="0" b="0"/>
          <wp:wrapNone/>
          <wp:docPr id="116307565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22" cy="5617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lang w:val="en-US"/>
      </w:rPr>
      <w:t>Gemeente</w:t>
    </w:r>
    <w:proofErr w:type="spellEnd"/>
    <w:r>
      <w:rPr>
        <w:lang w:val="en-US"/>
      </w:rPr>
      <w:t xml:space="preserve"> Amsterdam</w:t>
    </w:r>
  </w:p>
  <w:p w14:paraId="0D3F56AE" w14:textId="77777777" w:rsidR="00342F87" w:rsidRDefault="00342F87">
    <w:pPr>
      <w:pStyle w:val="Koptekst"/>
      <w:rPr>
        <w:lang w:val="en-US"/>
      </w:rPr>
    </w:pPr>
    <w:r>
      <w:rPr>
        <w:lang w:val="en-US"/>
      </w:rPr>
      <w:tab/>
    </w:r>
  </w:p>
  <w:p w14:paraId="51ECFDB8" w14:textId="77777777" w:rsidR="00342F87" w:rsidRPr="00754976" w:rsidRDefault="00342F87">
    <w:pPr>
      <w:pStyle w:val="Koptekst"/>
      <w:rPr>
        <w:lang w:val="en-US"/>
      </w:rPr>
    </w:pPr>
    <w:proofErr w:type="spellStart"/>
    <w:r>
      <w:rPr>
        <w:lang w:val="en-US"/>
      </w:rPr>
      <w:t>Marktconsultatie</w:t>
    </w:r>
    <w:proofErr w:type="spellEnd"/>
    <w:r>
      <w:rPr>
        <w:lang w:val="en-US"/>
      </w:rPr>
      <w:t xml:space="preserve"> VRI </w:t>
    </w:r>
    <w:proofErr w:type="spellStart"/>
    <w:r>
      <w:rPr>
        <w:lang w:val="en-US"/>
      </w:rPr>
      <w:t>kabels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4495317">
    <w:abstractNumId w:val="0"/>
  </w:num>
  <w:num w:numId="2" w16cid:durableId="2036274928">
    <w:abstractNumId w:val="2"/>
  </w:num>
  <w:num w:numId="3" w16cid:durableId="866255445">
    <w:abstractNumId w:val="6"/>
  </w:num>
  <w:num w:numId="4" w16cid:durableId="2095467694">
    <w:abstractNumId w:val="5"/>
  </w:num>
  <w:num w:numId="5" w16cid:durableId="1451633021">
    <w:abstractNumId w:val="0"/>
  </w:num>
  <w:num w:numId="6" w16cid:durableId="614024217">
    <w:abstractNumId w:val="1"/>
  </w:num>
  <w:num w:numId="7" w16cid:durableId="1614748984">
    <w:abstractNumId w:val="4"/>
  </w:num>
  <w:num w:numId="8" w16cid:durableId="2131968463">
    <w:abstractNumId w:val="3"/>
  </w:num>
  <w:num w:numId="9" w16cid:durableId="1862739993">
    <w:abstractNumId w:val="6"/>
  </w:num>
  <w:num w:numId="10" w16cid:durableId="29188366">
    <w:abstractNumId w:val="5"/>
  </w:num>
  <w:num w:numId="11" w16cid:durableId="777523307">
    <w:abstractNumId w:val="5"/>
  </w:num>
  <w:num w:numId="12" w16cid:durableId="1872185287">
    <w:abstractNumId w:val="5"/>
  </w:num>
  <w:num w:numId="13" w16cid:durableId="1137532893">
    <w:abstractNumId w:val="5"/>
  </w:num>
  <w:num w:numId="14" w16cid:durableId="1381317929">
    <w:abstractNumId w:val="5"/>
  </w:num>
  <w:num w:numId="15" w16cid:durableId="87624825">
    <w:abstractNumId w:val="5"/>
  </w:num>
  <w:num w:numId="16" w16cid:durableId="881092742">
    <w:abstractNumId w:val="5"/>
  </w:num>
  <w:num w:numId="17" w16cid:durableId="2040349916">
    <w:abstractNumId w:val="5"/>
  </w:num>
  <w:num w:numId="18" w16cid:durableId="1321159116">
    <w:abstractNumId w:val="5"/>
  </w:num>
  <w:num w:numId="19" w16cid:durableId="1679114122">
    <w:abstractNumId w:val="3"/>
  </w:num>
  <w:num w:numId="20" w16cid:durableId="619342466">
    <w:abstractNumId w:val="6"/>
  </w:num>
  <w:num w:numId="21" w16cid:durableId="462505320">
    <w:abstractNumId w:val="0"/>
  </w:num>
  <w:num w:numId="22" w16cid:durableId="892154319">
    <w:abstractNumId w:val="1"/>
  </w:num>
  <w:num w:numId="23" w16cid:durableId="868495881">
    <w:abstractNumId w:val="4"/>
  </w:num>
  <w:num w:numId="24" w16cid:durableId="1271552305">
    <w:abstractNumId w:val="0"/>
  </w:num>
  <w:num w:numId="25" w16cid:durableId="386688217">
    <w:abstractNumId w:val="0"/>
  </w:num>
  <w:num w:numId="26" w16cid:durableId="207901576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87"/>
    <w:rsid w:val="000B46D8"/>
    <w:rsid w:val="00177A29"/>
    <w:rsid w:val="002B5524"/>
    <w:rsid w:val="00342F87"/>
    <w:rsid w:val="003B3222"/>
    <w:rsid w:val="00424DED"/>
    <w:rsid w:val="00482A4F"/>
    <w:rsid w:val="00527398"/>
    <w:rsid w:val="00632123"/>
    <w:rsid w:val="00724EDA"/>
    <w:rsid w:val="008104C5"/>
    <w:rsid w:val="008402D9"/>
    <w:rsid w:val="009175F9"/>
    <w:rsid w:val="009761CF"/>
    <w:rsid w:val="009B0D92"/>
    <w:rsid w:val="00A03098"/>
    <w:rsid w:val="00A3732E"/>
    <w:rsid w:val="00A53085"/>
    <w:rsid w:val="00A80F02"/>
    <w:rsid w:val="00BD0C39"/>
    <w:rsid w:val="00EB1492"/>
    <w:rsid w:val="00F06A49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410E05"/>
  <w15:chartTrackingRefBased/>
  <w15:docId w15:val="{91A217A9-A11D-4D41-8F94-08E4F860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kern w:val="2"/>
        <w:sz w:val="21"/>
        <w:szCs w:val="21"/>
        <w:lang w:val="nl-NL" w:eastAsia="nl-NL" w:bidi="ar-SA"/>
        <w14:ligatures w14:val="standardContextual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42F87"/>
  </w:style>
  <w:style w:type="paragraph" w:styleId="Kop1">
    <w:name w:val="heading 1"/>
    <w:aliases w:val="Hoofdstuktitel"/>
    <w:basedOn w:val="Standaard"/>
    <w:next w:val="Standaard"/>
    <w:link w:val="Kop1Char"/>
    <w:uiPriority w:val="1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1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Titel">
    <w:name w:val="Title"/>
    <w:basedOn w:val="Standaard"/>
    <w:next w:val="Standaard"/>
    <w:link w:val="TitelChar"/>
    <w:rsid w:val="00342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342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rsid w:val="00342F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rsid w:val="00342F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342F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42F8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rsid w:val="00342F8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342F8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342F8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42F87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342F87"/>
    <w:rPr>
      <w:b/>
      <w:bCs/>
      <w:smallCaps/>
      <w:color w:val="365F91" w:themeColor="accent1" w:themeShade="BF"/>
      <w:spacing w:val="5"/>
    </w:rPr>
  </w:style>
  <w:style w:type="character" w:customStyle="1" w:styleId="Kop1Char">
    <w:name w:val="Kop 1 Char"/>
    <w:aliases w:val="Hoofdstuktitel Char"/>
    <w:basedOn w:val="Standaardalinea-lettertype"/>
    <w:link w:val="Kop1"/>
    <w:uiPriority w:val="1"/>
    <w:rsid w:val="00342F87"/>
    <w:rPr>
      <w:rFonts w:cs="Arial"/>
      <w:b/>
      <w:bCs/>
      <w:sz w:val="42"/>
      <w:szCs w:val="32"/>
    </w:rPr>
  </w:style>
  <w:style w:type="paragraph" w:styleId="Koptekst">
    <w:name w:val="header"/>
    <w:basedOn w:val="Standaard"/>
    <w:link w:val="KoptekstChar"/>
    <w:unhideWhenUsed/>
    <w:rsid w:val="00342F8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342F87"/>
  </w:style>
  <w:style w:type="character" w:customStyle="1" w:styleId="Kop2Char">
    <w:name w:val="Kop 2 Char"/>
    <w:aliases w:val="Paragraaf Char"/>
    <w:basedOn w:val="Standaardalinea-lettertype"/>
    <w:link w:val="Kop2"/>
    <w:uiPriority w:val="1"/>
    <w:rsid w:val="00342F87"/>
    <w:rPr>
      <w:rFonts w:cs="Arial"/>
      <w:b/>
      <w:bCs/>
      <w:iCs/>
      <w:sz w:val="26"/>
      <w:szCs w:val="28"/>
    </w:rPr>
  </w:style>
  <w:style w:type="table" w:styleId="Tabelraster">
    <w:name w:val="Table Grid"/>
    <w:basedOn w:val="Standaardtabel"/>
    <w:uiPriority w:val="39"/>
    <w:rsid w:val="00342F87"/>
    <w:pPr>
      <w:spacing w:line="240" w:lineRule="auto"/>
    </w:pPr>
    <w:rPr>
      <w:rFonts w:asciiTheme="minorHAnsi" w:eastAsiaTheme="minorHAnsi" w:hAnsiTheme="minorHAnsi" w:cstheme="minorBid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Heukelom, Agnes van</dc:creator>
  <cp:keywords/>
  <dc:description/>
  <cp:lastModifiedBy>Heukelom, Agnes van</cp:lastModifiedBy>
  <cp:revision>1</cp:revision>
  <dcterms:created xsi:type="dcterms:W3CDTF">2026-04-30T10:16:00Z</dcterms:created>
  <dcterms:modified xsi:type="dcterms:W3CDTF">2026-04-30T10:16:00Z</dcterms:modified>
</cp:coreProperties>
</file>